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56170A" w:rsidRPr="007209DE" w:rsidRDefault="0056170A" w:rsidP="00561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8</w:t>
      </w:r>
      <w:r w:rsidRPr="007209DE">
        <w:rPr>
          <w:rFonts w:ascii="Times New Roman" w:eastAsiaTheme="minorEastAsia" w:hAnsi="Times New Roman"/>
          <w:b/>
          <w:sz w:val="27"/>
          <w:szCs w:val="27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-7-8/36</w:t>
      </w:r>
      <w:r w:rsidRPr="007209DE">
        <w:rPr>
          <w:rFonts w:ascii="Times New Roman" w:eastAsiaTheme="minorEastAsia" w:hAnsi="Times New Roman"/>
          <w:b/>
          <w:sz w:val="27"/>
          <w:szCs w:val="27"/>
        </w:rPr>
        <w:t>9</w:t>
      </w:r>
    </w:p>
    <w:p w:rsidR="0056170A" w:rsidRPr="00C23241" w:rsidRDefault="0056170A" w:rsidP="005617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261874">
        <w:rPr>
          <w:rFonts w:ascii="Times New Roman" w:hAnsi="Times New Roman"/>
          <w:b/>
          <w:bCs/>
          <w:sz w:val="28"/>
          <w:szCs w:val="28"/>
          <w:lang w:val="uk-UA"/>
        </w:rPr>
        <w:t>Сасюк</w:t>
      </w:r>
      <w:proofErr w:type="spellEnd"/>
      <w:r w:rsidR="00261874">
        <w:rPr>
          <w:rFonts w:ascii="Times New Roman" w:hAnsi="Times New Roman"/>
          <w:b/>
          <w:bCs/>
          <w:sz w:val="28"/>
          <w:szCs w:val="28"/>
          <w:lang w:val="uk-UA"/>
        </w:rPr>
        <w:t xml:space="preserve"> Г.В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56170A" w:rsidRPr="001236B6" w:rsidRDefault="001A4C7A" w:rsidP="0056170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261874">
        <w:rPr>
          <w:rFonts w:ascii="Times New Roman" w:hAnsi="Times New Roman"/>
          <w:bCs/>
          <w:sz w:val="28"/>
          <w:szCs w:val="28"/>
          <w:lang w:val="uk-UA"/>
        </w:rPr>
        <w:t>Сасюк</w:t>
      </w:r>
      <w:proofErr w:type="spellEnd"/>
      <w:r w:rsidR="00261874">
        <w:rPr>
          <w:rFonts w:ascii="Times New Roman" w:hAnsi="Times New Roman"/>
          <w:bCs/>
          <w:sz w:val="28"/>
          <w:szCs w:val="28"/>
          <w:lang w:val="uk-UA"/>
        </w:rPr>
        <w:t xml:space="preserve"> Ганни Василівни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56170A" w:rsidRPr="0056170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6170A" w:rsidRPr="001236B6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561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261874">
        <w:rPr>
          <w:rFonts w:ascii="Times New Roman" w:hAnsi="Times New Roman"/>
          <w:bCs/>
          <w:sz w:val="28"/>
          <w:szCs w:val="28"/>
          <w:lang w:val="uk-UA"/>
        </w:rPr>
        <w:t>Сасюк</w:t>
      </w:r>
      <w:proofErr w:type="spellEnd"/>
      <w:r w:rsidR="00261874">
        <w:rPr>
          <w:rFonts w:ascii="Times New Roman" w:hAnsi="Times New Roman"/>
          <w:bCs/>
          <w:sz w:val="28"/>
          <w:szCs w:val="28"/>
          <w:lang w:val="uk-UA"/>
        </w:rPr>
        <w:t xml:space="preserve"> Ганні Василівні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61874">
        <w:rPr>
          <w:rFonts w:ascii="Times New Roman" w:hAnsi="Times New Roman"/>
          <w:bCs/>
          <w:sz w:val="28"/>
          <w:szCs w:val="28"/>
          <w:lang w:val="uk-UA"/>
        </w:rPr>
        <w:t>06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261874">
        <w:rPr>
          <w:rFonts w:ascii="Times New Roman" w:hAnsi="Times New Roman"/>
          <w:bCs/>
          <w:sz w:val="28"/>
          <w:szCs w:val="28"/>
          <w:lang w:val="uk-UA"/>
        </w:rPr>
        <w:t>06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261874">
        <w:rPr>
          <w:rFonts w:ascii="Times New Roman" w:hAnsi="Times New Roman"/>
          <w:bCs/>
          <w:sz w:val="28"/>
          <w:szCs w:val="28"/>
          <w:lang w:val="uk-UA"/>
        </w:rPr>
        <w:t>Володимирська, 56а,</w:t>
      </w:r>
      <w:r w:rsidR="000840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561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proofErr w:type="spellStart"/>
      <w:r w:rsidR="00261874">
        <w:rPr>
          <w:rFonts w:ascii="Times New Roman" w:hAnsi="Times New Roman"/>
          <w:bCs/>
          <w:sz w:val="28"/>
          <w:szCs w:val="28"/>
          <w:lang w:val="uk-UA"/>
        </w:rPr>
        <w:t>Сасюк</w:t>
      </w:r>
      <w:proofErr w:type="spellEnd"/>
      <w:r w:rsidR="00261874">
        <w:rPr>
          <w:rFonts w:ascii="Times New Roman" w:hAnsi="Times New Roman"/>
          <w:bCs/>
          <w:sz w:val="28"/>
          <w:szCs w:val="28"/>
          <w:lang w:val="uk-UA"/>
        </w:rPr>
        <w:t xml:space="preserve"> Г.В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56170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56170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7209DE" w:rsidRDefault="0087494E" w:rsidP="0056170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  <w:bookmarkStart w:id="0" w:name="_GoBack"/>
      <w:bookmarkEnd w:id="0"/>
    </w:p>
    <w:p w:rsidR="0087494E" w:rsidRPr="0087494E" w:rsidRDefault="0087494E" w:rsidP="0056170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52E0B" w:rsidRPr="007209DE" w:rsidRDefault="001A4C7A" w:rsidP="0056170A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7209DE">
        <w:rPr>
          <w:b/>
          <w:sz w:val="28"/>
          <w:szCs w:val="28"/>
        </w:rPr>
        <w:t>Міський  голова                                    С.Волинський</w:t>
      </w:r>
    </w:p>
    <w:p w:rsidR="00C23241" w:rsidRPr="008A3AE8" w:rsidRDefault="00C23241" w:rsidP="0056170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840AF"/>
    <w:rsid w:val="00096434"/>
    <w:rsid w:val="00122A65"/>
    <w:rsid w:val="001A4C7A"/>
    <w:rsid w:val="001F46B0"/>
    <w:rsid w:val="0024636A"/>
    <w:rsid w:val="00256734"/>
    <w:rsid w:val="00261874"/>
    <w:rsid w:val="00297B13"/>
    <w:rsid w:val="00317446"/>
    <w:rsid w:val="00385534"/>
    <w:rsid w:val="00402717"/>
    <w:rsid w:val="0056170A"/>
    <w:rsid w:val="005A0493"/>
    <w:rsid w:val="00606D34"/>
    <w:rsid w:val="006F5B6A"/>
    <w:rsid w:val="007209DE"/>
    <w:rsid w:val="00773856"/>
    <w:rsid w:val="007A0232"/>
    <w:rsid w:val="0081342E"/>
    <w:rsid w:val="00870D21"/>
    <w:rsid w:val="0087494E"/>
    <w:rsid w:val="008A3AE8"/>
    <w:rsid w:val="008D6670"/>
    <w:rsid w:val="00956534"/>
    <w:rsid w:val="00B31307"/>
    <w:rsid w:val="00B52E0B"/>
    <w:rsid w:val="00BF4B1F"/>
    <w:rsid w:val="00C227D5"/>
    <w:rsid w:val="00C23241"/>
    <w:rsid w:val="00C36CA8"/>
    <w:rsid w:val="00CA152D"/>
    <w:rsid w:val="00D87CE5"/>
    <w:rsid w:val="00DB10AC"/>
    <w:rsid w:val="00EC0899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B690A-0E1B-4B59-BD74-3368A7327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2021-02-17T07:44:00Z</cp:lastPrinted>
  <dcterms:created xsi:type="dcterms:W3CDTF">2021-02-12T07:22:00Z</dcterms:created>
  <dcterms:modified xsi:type="dcterms:W3CDTF">2021-03-15T06:41:00Z</dcterms:modified>
</cp:coreProperties>
</file>